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D14" w:rsidRPr="002A237B" w:rsidRDefault="00250467" w:rsidP="002A237B">
      <w:bookmarkStart w:id="0" w:name="_GoBack"/>
      <w:bookmarkEnd w:id="0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6E1324" wp14:editId="4FE113EF">
                <wp:simplePos x="0" y="0"/>
                <wp:positionH relativeFrom="column">
                  <wp:posOffset>2093595</wp:posOffset>
                </wp:positionH>
                <wp:positionV relativeFrom="paragraph">
                  <wp:posOffset>-222250</wp:posOffset>
                </wp:positionV>
                <wp:extent cx="225425" cy="225425"/>
                <wp:effectExtent l="0" t="0" r="22225" b="22225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5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3" o:spid="_x0000_s1026" style="position:absolute;margin-left:164.85pt;margin-top:-17.5pt;width:17.75pt;height:17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312DE2" wp14:editId="4FBA0567">
                <wp:simplePos x="0" y="0"/>
                <wp:positionH relativeFrom="column">
                  <wp:posOffset>3013710</wp:posOffset>
                </wp:positionH>
                <wp:positionV relativeFrom="paragraph">
                  <wp:posOffset>414039</wp:posOffset>
                </wp:positionV>
                <wp:extent cx="225631" cy="225631"/>
                <wp:effectExtent l="0" t="0" r="22225" b="22225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631" cy="22563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26" style="position:absolute;margin-left:237.3pt;margin-top:32.6pt;width:17.75pt;height:17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" filled="f" strokecolor="red" strokeweight="2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EEB7206" wp14:editId="49821BDB">
                <wp:simplePos x="0" y="0"/>
                <wp:positionH relativeFrom="column">
                  <wp:posOffset>1305815</wp:posOffset>
                </wp:positionH>
                <wp:positionV relativeFrom="paragraph">
                  <wp:posOffset>-723974</wp:posOffset>
                </wp:positionV>
                <wp:extent cx="427512" cy="1413164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512" cy="14131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0467" w:rsidRPr="00C04C05" w:rsidRDefault="00250467" w:rsidP="0025046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Red cells/ well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2.8pt;margin-top:-57pt;width:33.65pt;height:111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" stroked="f">
                <v:textbox style="layout-flow:vertical;mso-layout-flow-alt:bottom-to-top">
                  <w:txbxContent>
                    <w:p w:rsidR="00250467" w:rsidRPr="00C04C05" w:rsidRDefault="00250467" w:rsidP="00250467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Red cells/ well</w:t>
                      </w:r>
                    </w:p>
                  </w:txbxContent>
                </v:textbox>
              </v:shape>
            </w:pict>
          </mc:Fallback>
        </mc:AlternateContent>
      </w:r>
      <w:r w:rsidR="00C04C0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738BEF" wp14:editId="2ECC0E77">
                <wp:simplePos x="0" y="0"/>
                <wp:positionH relativeFrom="column">
                  <wp:posOffset>3013202</wp:posOffset>
                </wp:positionH>
                <wp:positionV relativeFrom="paragraph">
                  <wp:posOffset>1301165</wp:posOffset>
                </wp:positionV>
                <wp:extent cx="3511296" cy="358394"/>
                <wp:effectExtent l="0" t="0" r="0" b="381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1296" cy="3583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C05" w:rsidRPr="00C04C05" w:rsidRDefault="00C04C05" w:rsidP="00C04C05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31.6 µM RIM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37.25pt;margin-top:102.45pt;width:276.5pt;height:2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" stroked="f">
                <v:textbox>
                  <w:txbxContent>
                    <w:p w:rsidR="00C04C05" w:rsidRPr="00C04C05" w:rsidRDefault="00C04C05" w:rsidP="00C04C05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31.6 µM RIM</w:t>
                      </w:r>
                    </w:p>
                  </w:txbxContent>
                </v:textbox>
              </v:shape>
            </w:pict>
          </mc:Fallback>
        </mc:AlternateContent>
      </w:r>
      <w:r w:rsidR="00C04C0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553BF5F" wp14:editId="58E19F0A">
                <wp:simplePos x="0" y="0"/>
                <wp:positionH relativeFrom="column">
                  <wp:posOffset>-687629</wp:posOffset>
                </wp:positionH>
                <wp:positionV relativeFrom="paragraph">
                  <wp:posOffset>1294790</wp:posOffset>
                </wp:positionV>
                <wp:extent cx="3511296" cy="358394"/>
                <wp:effectExtent l="0" t="0" r="0" b="381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1296" cy="3583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C05" w:rsidRPr="00C04C05" w:rsidRDefault="00C04C05" w:rsidP="00C04C05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b/>
                                <w:sz w:val="20"/>
                                <w:szCs w:val="2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54.15pt;margin-top:101.95pt;width:276.5pt;height:28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" stroked="f">
                <v:textbox>
                  <w:txbxContent>
                    <w:p w:rsidR="00C04C05" w:rsidRPr="00C04C05" w:rsidRDefault="00C04C05" w:rsidP="00C04C05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C04C05">
                        <w:rPr>
                          <w:b/>
                          <w:sz w:val="20"/>
                          <w:szCs w:val="2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="00C04C0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9F2251" wp14:editId="0DF4558B">
                <wp:simplePos x="0" y="0"/>
                <wp:positionH relativeFrom="column">
                  <wp:posOffset>2347595</wp:posOffset>
                </wp:positionH>
                <wp:positionV relativeFrom="paragraph">
                  <wp:posOffset>1155141</wp:posOffset>
                </wp:positionV>
                <wp:extent cx="1002182" cy="358394"/>
                <wp:effectExtent l="0" t="0" r="7620" b="381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2182" cy="3583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C05" w:rsidRPr="00C04C05" w:rsidRDefault="00C04C05" w:rsidP="00C04C0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[RIM] µM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84.85pt;margin-top:90.95pt;width:78.9pt;height:28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" stroked="f">
                <v:textbox>
                  <w:txbxContent>
                    <w:p w:rsidR="00C04C05" w:rsidRPr="00C04C05" w:rsidRDefault="00C04C05" w:rsidP="00C04C05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[RIM] µM</w:t>
                      </w:r>
                    </w:p>
                  </w:txbxContent>
                </v:textbox>
              </v:shape>
            </w:pict>
          </mc:Fallback>
        </mc:AlternateContent>
      </w:r>
      <w:r w:rsidR="00C04C0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1828059" wp14:editId="3682C1C8">
                <wp:simplePos x="0" y="0"/>
                <wp:positionH relativeFrom="column">
                  <wp:posOffset>2012696</wp:posOffset>
                </wp:positionH>
                <wp:positionV relativeFrom="paragraph">
                  <wp:posOffset>840740</wp:posOffset>
                </wp:positionV>
                <wp:extent cx="2374265" cy="519379"/>
                <wp:effectExtent l="0" t="0" r="3175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5193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100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56.2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31.6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17.8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10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5.6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3.16</w:t>
                            </w:r>
                          </w:p>
                          <w:p w:rsidR="00C04C05" w:rsidRPr="00C04C05" w:rsidRDefault="00C04C05" w:rsidP="00C04C05">
                            <w:pPr>
                              <w:spacing w:before="0" w:after="20"/>
                              <w:rPr>
                                <w:sz w:val="20"/>
                                <w:szCs w:val="20"/>
                              </w:rPr>
                            </w:pPr>
                            <w:r w:rsidRPr="00C04C05"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58.5pt;margin-top:66.2pt;width:186.95pt;height:40.9pt;z-index:25167052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" stroked="f">
                <v:textbox style="layout-flow:vertical;mso-fit-shape-to-text:t">
                  <w:txbxContent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100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56.2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31.6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17.8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10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5.6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3.16</w:t>
                      </w:r>
                    </w:p>
                    <w:p w:rsidR="00C04C05" w:rsidRPr="00C04C05" w:rsidRDefault="00C04C05" w:rsidP="00C04C05">
                      <w:pPr>
                        <w:spacing w:before="0" w:after="20"/>
                        <w:rPr>
                          <w:sz w:val="20"/>
                          <w:szCs w:val="20"/>
                        </w:rPr>
                      </w:pPr>
                      <w:r w:rsidRPr="00C04C05">
                        <w:rPr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C04C05">
        <w:rPr>
          <w:noProof/>
          <w:lang w:eastAsia="en-GB"/>
        </w:rPr>
        <w:drawing>
          <wp:anchor distT="0" distB="0" distL="114300" distR="114300" simplePos="0" relativeHeight="251668480" behindDoc="1" locked="0" layoutInCell="1" allowOverlap="1" wp14:anchorId="79ADEC25" wp14:editId="20493A29">
            <wp:simplePos x="0" y="0"/>
            <wp:positionH relativeFrom="column">
              <wp:posOffset>1698171</wp:posOffset>
            </wp:positionH>
            <wp:positionV relativeFrom="paragraph">
              <wp:posOffset>-890649</wp:posOffset>
            </wp:positionV>
            <wp:extent cx="2149434" cy="1733797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mantidine.emf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875"/>
                    <a:stretch/>
                  </pic:blipFill>
                  <pic:spPr bwMode="auto">
                    <a:xfrm>
                      <a:off x="0" y="0"/>
                      <a:ext cx="2149434" cy="1733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65408" behindDoc="1" locked="0" layoutInCell="1" allowOverlap="1" wp14:anchorId="08839C78" wp14:editId="3C166E2D">
            <wp:simplePos x="0" y="0"/>
            <wp:positionH relativeFrom="column">
              <wp:posOffset>-704215</wp:posOffset>
            </wp:positionH>
            <wp:positionV relativeFrom="paragraph">
              <wp:posOffset>7044690</wp:posOffset>
            </wp:positionV>
            <wp:extent cx="3519170" cy="2630170"/>
            <wp:effectExtent l="0" t="0" r="5080" b="0"/>
            <wp:wrapNone/>
            <wp:docPr id="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17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66432" behindDoc="1" locked="0" layoutInCell="1" allowOverlap="1" wp14:anchorId="21FBE5CE" wp14:editId="57ABE315">
            <wp:simplePos x="0" y="0"/>
            <wp:positionH relativeFrom="column">
              <wp:posOffset>-704215</wp:posOffset>
            </wp:positionH>
            <wp:positionV relativeFrom="paragraph">
              <wp:posOffset>4358005</wp:posOffset>
            </wp:positionV>
            <wp:extent cx="3508375" cy="2615565"/>
            <wp:effectExtent l="0" t="0" r="0" b="0"/>
            <wp:wrapNone/>
            <wp:docPr id="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375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67456" behindDoc="1" locked="0" layoutInCell="1" allowOverlap="1" wp14:anchorId="68E9300F" wp14:editId="54E5980C">
            <wp:simplePos x="0" y="0"/>
            <wp:positionH relativeFrom="column">
              <wp:posOffset>2973705</wp:posOffset>
            </wp:positionH>
            <wp:positionV relativeFrom="paragraph">
              <wp:posOffset>7045960</wp:posOffset>
            </wp:positionV>
            <wp:extent cx="3508375" cy="2628900"/>
            <wp:effectExtent l="0" t="0" r="0" b="0"/>
            <wp:wrapNone/>
            <wp:docPr id="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3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62336" behindDoc="1" locked="0" layoutInCell="1" allowOverlap="1" wp14:anchorId="6892ED33" wp14:editId="67A2B82F">
            <wp:simplePos x="0" y="0"/>
            <wp:positionH relativeFrom="column">
              <wp:posOffset>2973705</wp:posOffset>
            </wp:positionH>
            <wp:positionV relativeFrom="paragraph">
              <wp:posOffset>4351655</wp:posOffset>
            </wp:positionV>
            <wp:extent cx="3523615" cy="2625725"/>
            <wp:effectExtent l="0" t="0" r="635" b="3175"/>
            <wp:wrapNone/>
            <wp:docPr id="103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615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58240" behindDoc="1" locked="0" layoutInCell="1" allowOverlap="1" wp14:anchorId="50D6906A" wp14:editId="526F2153">
            <wp:simplePos x="0" y="0"/>
            <wp:positionH relativeFrom="column">
              <wp:posOffset>-690880</wp:posOffset>
            </wp:positionH>
            <wp:positionV relativeFrom="paragraph">
              <wp:posOffset>1657985</wp:posOffset>
            </wp:positionV>
            <wp:extent cx="3508375" cy="2617470"/>
            <wp:effectExtent l="0" t="0" r="0" b="0"/>
            <wp:wrapNone/>
            <wp:docPr id="103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375" cy="261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C05" w:rsidRPr="00C04C05">
        <w:drawing>
          <wp:anchor distT="0" distB="0" distL="114300" distR="114300" simplePos="0" relativeHeight="251661312" behindDoc="1" locked="0" layoutInCell="1" allowOverlap="1" wp14:anchorId="12644423" wp14:editId="2B96BCD2">
            <wp:simplePos x="0" y="0"/>
            <wp:positionH relativeFrom="column">
              <wp:posOffset>3006668</wp:posOffset>
            </wp:positionH>
            <wp:positionV relativeFrom="paragraph">
              <wp:posOffset>1655445</wp:posOffset>
            </wp:positionV>
            <wp:extent cx="3498112" cy="2623772"/>
            <wp:effectExtent l="0" t="0" r="7620" b="5715"/>
            <wp:wrapNone/>
            <wp:docPr id="103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112" cy="2623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B0D14" w:rsidRPr="002A237B" w:rsidSect="00C4308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15E781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6964D3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0D2C5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FFE02A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A20344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D02CF0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F1093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B426A54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CCD14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5502A5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4C05"/>
    <w:rsid w:val="000A395C"/>
    <w:rsid w:val="001C2F45"/>
    <w:rsid w:val="00250467"/>
    <w:rsid w:val="00273123"/>
    <w:rsid w:val="002A237B"/>
    <w:rsid w:val="00330467"/>
    <w:rsid w:val="003400F1"/>
    <w:rsid w:val="00416AA0"/>
    <w:rsid w:val="004705D6"/>
    <w:rsid w:val="0056264E"/>
    <w:rsid w:val="005B0D14"/>
    <w:rsid w:val="005C161B"/>
    <w:rsid w:val="006422C8"/>
    <w:rsid w:val="006F163E"/>
    <w:rsid w:val="00873D7B"/>
    <w:rsid w:val="00880119"/>
    <w:rsid w:val="00890E90"/>
    <w:rsid w:val="0091059B"/>
    <w:rsid w:val="00930117"/>
    <w:rsid w:val="00A36CF5"/>
    <w:rsid w:val="00AD1B4C"/>
    <w:rsid w:val="00AD3173"/>
    <w:rsid w:val="00B23E4E"/>
    <w:rsid w:val="00B3772F"/>
    <w:rsid w:val="00B73992"/>
    <w:rsid w:val="00B7564E"/>
    <w:rsid w:val="00BF7C01"/>
    <w:rsid w:val="00C04C05"/>
    <w:rsid w:val="00C43089"/>
    <w:rsid w:val="00CA19CD"/>
    <w:rsid w:val="00D00D33"/>
    <w:rsid w:val="00E057DF"/>
    <w:rsid w:val="00E209F2"/>
    <w:rsid w:val="00EB66B1"/>
    <w:rsid w:val="00F367F1"/>
    <w:rsid w:val="00F41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0467"/>
    <w:pPr>
      <w:spacing w:before="120" w:after="0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EB66B1"/>
    <w:pPr>
      <w:keepNext/>
      <w:keepLines/>
      <w:outlineLvl w:val="0"/>
    </w:pPr>
    <w:rPr>
      <w:rFonts w:eastAsiaTheme="majorEastAsia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EB66B1"/>
    <w:pPr>
      <w:keepNext/>
      <w:keepLines/>
      <w:spacing w:before="240" w:after="120"/>
      <w:outlineLvl w:val="1"/>
    </w:pPr>
    <w:rPr>
      <w:rFonts w:eastAsiaTheme="majorEastAsia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EB66B1"/>
    <w:pPr>
      <w:keepNext/>
      <w:keepLines/>
      <w:spacing w:before="240" w:after="120"/>
      <w:outlineLvl w:val="2"/>
    </w:pPr>
    <w:rPr>
      <w:rFonts w:eastAsiaTheme="majorEastAsia"/>
      <w:b/>
      <w:bCs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EB66B1"/>
    <w:pPr>
      <w:keepNext/>
      <w:keepLines/>
      <w:spacing w:before="240" w:after="120"/>
      <w:outlineLvl w:val="3"/>
    </w:pPr>
    <w:rPr>
      <w:rFonts w:eastAsiaTheme="majorEastAsia"/>
      <w:b/>
      <w:bCs/>
      <w:iCs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73123"/>
    <w:pPr>
      <w:keepNext/>
      <w:keepLines/>
      <w:spacing w:before="240" w:after="120"/>
      <w:outlineLvl w:val="4"/>
    </w:pPr>
    <w:rPr>
      <w:rFonts w:eastAsiaTheme="majorEastAsia"/>
      <w:b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6F163E"/>
    <w:pPr>
      <w:keepNext/>
      <w:keepLines/>
      <w:spacing w:before="240" w:after="120"/>
      <w:outlineLvl w:val="5"/>
    </w:pPr>
    <w:rPr>
      <w:rFonts w:eastAsiaTheme="majorEastAsia"/>
      <w:b/>
      <w:iCs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6F163E"/>
    <w:pPr>
      <w:keepNext/>
      <w:keepLines/>
      <w:spacing w:before="240" w:after="120"/>
      <w:outlineLvl w:val="6"/>
    </w:pPr>
    <w:rPr>
      <w:rFonts w:eastAsiaTheme="majorEastAsia" w:cstheme="majorBidi"/>
      <w:b/>
      <w:i/>
      <w:iCs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6F163E"/>
    <w:pPr>
      <w:keepNext/>
      <w:keepLines/>
      <w:spacing w:before="240" w:after="120"/>
      <w:outlineLvl w:val="7"/>
    </w:pPr>
    <w:rPr>
      <w:rFonts w:eastAsiaTheme="majorEastAsia" w:cstheme="majorBidi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6F163E"/>
    <w:pPr>
      <w:keepNext/>
      <w:keepLines/>
      <w:spacing w:before="240" w:after="120"/>
      <w:outlineLvl w:val="8"/>
    </w:pPr>
    <w:rPr>
      <w:rFonts w:eastAsiaTheme="majorEastAsia" w:cstheme="majorBidi"/>
      <w:i/>
      <w:iCs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heading">
    <w:name w:val="Subheading"/>
    <w:basedOn w:val="Normal"/>
    <w:next w:val="Normal"/>
    <w:link w:val="SubheadingChar"/>
    <w:rsid w:val="00E209F2"/>
    <w:pPr>
      <w:keepNext/>
    </w:pPr>
    <w:rPr>
      <w:b/>
    </w:rPr>
  </w:style>
  <w:style w:type="character" w:customStyle="1" w:styleId="SubheadingChar">
    <w:name w:val="Subheading Char"/>
    <w:basedOn w:val="DefaultParagraphFont"/>
    <w:link w:val="Subheading"/>
    <w:rsid w:val="00E209F2"/>
    <w:rPr>
      <w:rFonts w:ascii="Arial" w:hAnsi="Arial" w:cs="Arial"/>
      <w:b/>
      <w:sz w:val="28"/>
    </w:rPr>
  </w:style>
  <w:style w:type="paragraph" w:styleId="Caption">
    <w:name w:val="caption"/>
    <w:basedOn w:val="Normal"/>
    <w:next w:val="Normal"/>
    <w:uiPriority w:val="35"/>
    <w:unhideWhenUsed/>
    <w:qFormat/>
    <w:rsid w:val="000A395C"/>
    <w:pPr>
      <w:spacing w:line="240" w:lineRule="auto"/>
    </w:pPr>
    <w:rPr>
      <w:b/>
      <w:bCs/>
      <w:szCs w:val="18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5B0D14"/>
    <w:pPr>
      <w:keepNext/>
      <w:pBdr>
        <w:bottom w:val="single" w:sz="8" w:space="4" w:color="auto"/>
      </w:pBdr>
      <w:spacing w:before="240" w:after="120" w:line="240" w:lineRule="auto"/>
      <w:contextualSpacing/>
      <w:outlineLvl w:val="0"/>
    </w:pPr>
    <w:rPr>
      <w:rFonts w:eastAsiaTheme="majorEastAsia"/>
      <w:b/>
      <w:spacing w:val="5"/>
      <w:sz w:val="36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B0D14"/>
    <w:rPr>
      <w:rFonts w:eastAsiaTheme="majorEastAsia"/>
      <w:b/>
      <w:spacing w:val="5"/>
      <w:sz w:val="36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EB66B1"/>
    <w:pPr>
      <w:keepNext/>
      <w:numPr>
        <w:ilvl w:val="1"/>
      </w:numPr>
    </w:pPr>
    <w:rPr>
      <w:rFonts w:eastAsiaTheme="majorEastAsia"/>
      <w:iCs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B66B1"/>
    <w:rPr>
      <w:rFonts w:ascii="Arial" w:eastAsiaTheme="majorEastAsia" w:hAnsi="Arial" w:cs="Arial"/>
      <w:iCs/>
      <w:spacing w:val="15"/>
      <w:sz w:val="28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B66B1"/>
    <w:rPr>
      <w:rFonts w:ascii="Arial" w:eastAsiaTheme="majorEastAsia" w:hAnsi="Arial" w:cs="Arial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B66B1"/>
    <w:rPr>
      <w:rFonts w:ascii="Arial" w:eastAsiaTheme="majorEastAsia" w:hAnsi="Arial" w:cs="Arial"/>
      <w:b/>
      <w:bCs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B66B1"/>
    <w:rPr>
      <w:rFonts w:ascii="Arial" w:eastAsiaTheme="majorEastAsia" w:hAnsi="Arial" w:cs="Arial"/>
      <w:b/>
      <w:bCs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EB66B1"/>
    <w:rPr>
      <w:rFonts w:ascii="Arial" w:eastAsiaTheme="majorEastAsia" w:hAnsi="Arial" w:cs="Arial"/>
      <w:b/>
      <w:bCs/>
      <w:iCs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273123"/>
    <w:rPr>
      <w:rFonts w:ascii="Arial" w:eastAsiaTheme="majorEastAsia" w:hAnsi="Arial" w:cs="Arial"/>
      <w:b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6F163E"/>
    <w:rPr>
      <w:rFonts w:ascii="Arial" w:eastAsiaTheme="majorEastAsia" w:hAnsi="Arial" w:cs="Arial"/>
      <w:b/>
      <w:iCs/>
      <w:sz w:val="24"/>
    </w:rPr>
  </w:style>
  <w:style w:type="paragraph" w:styleId="Quote">
    <w:name w:val="Quote"/>
    <w:basedOn w:val="Normal"/>
    <w:next w:val="Normal"/>
    <w:link w:val="QuoteChar1"/>
    <w:uiPriority w:val="29"/>
    <w:qFormat/>
    <w:rsid w:val="00AD1B4C"/>
    <w:pPr>
      <w:ind w:left="794" w:right="794"/>
    </w:pPr>
    <w:rPr>
      <w:i/>
      <w:iCs/>
    </w:rPr>
  </w:style>
  <w:style w:type="character" w:customStyle="1" w:styleId="QuoteChar">
    <w:name w:val="Quote Char"/>
    <w:basedOn w:val="DefaultParagraphFont"/>
    <w:uiPriority w:val="29"/>
    <w:rsid w:val="00E209F2"/>
    <w:rPr>
      <w:rFonts w:ascii="Arial" w:hAnsi="Arial" w:cs="Arial"/>
      <w:i/>
      <w:iCs/>
      <w:color w:val="000000" w:themeColor="text1"/>
      <w:sz w:val="28"/>
    </w:rPr>
  </w:style>
  <w:style w:type="character" w:customStyle="1" w:styleId="QuoteChar1">
    <w:name w:val="Quote Char1"/>
    <w:basedOn w:val="DefaultParagraphFont"/>
    <w:link w:val="Quote"/>
    <w:uiPriority w:val="29"/>
    <w:rsid w:val="00AD1B4C"/>
    <w:rPr>
      <w:i/>
      <w:iCs/>
    </w:rPr>
  </w:style>
  <w:style w:type="paragraph" w:styleId="ListBullet">
    <w:name w:val="List Bullet"/>
    <w:basedOn w:val="Normal"/>
    <w:uiPriority w:val="99"/>
    <w:semiHidden/>
    <w:unhideWhenUsed/>
    <w:rsid w:val="00E209F2"/>
    <w:pPr>
      <w:numPr>
        <w:numId w:val="1"/>
      </w:numPr>
      <w:contextualSpacing/>
    </w:pPr>
  </w:style>
  <w:style w:type="paragraph" w:styleId="ListNumber">
    <w:name w:val="List Number"/>
    <w:basedOn w:val="Normal"/>
    <w:uiPriority w:val="99"/>
    <w:semiHidden/>
    <w:unhideWhenUsed/>
    <w:rsid w:val="00E209F2"/>
    <w:pPr>
      <w:numPr>
        <w:numId w:val="2"/>
      </w:numPr>
      <w:contextualSpacing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E209F2"/>
  </w:style>
  <w:style w:type="character" w:styleId="IntenseEmphasis">
    <w:name w:val="Intense Emphasis"/>
    <w:basedOn w:val="DefaultParagraphFont"/>
    <w:uiPriority w:val="21"/>
    <w:qFormat/>
    <w:rsid w:val="00416AA0"/>
    <w:rPr>
      <w:b/>
      <w:bCs/>
      <w:i/>
      <w:iCs/>
      <w:color w:val="auto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2F4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2F45"/>
    <w:rPr>
      <w:rFonts w:ascii="Arial" w:hAnsi="Arial" w:cs="Arial"/>
      <w:b/>
      <w:bCs/>
      <w:i/>
      <w:iCs/>
      <w:sz w:val="24"/>
    </w:rPr>
  </w:style>
  <w:style w:type="character" w:styleId="SubtleReference">
    <w:name w:val="Subtle Reference"/>
    <w:basedOn w:val="DefaultParagraphFont"/>
    <w:uiPriority w:val="31"/>
    <w:qFormat/>
    <w:rsid w:val="00B7564E"/>
    <w:rPr>
      <w:smallCaps/>
      <w:color w:val="auto"/>
      <w:u w:val="single"/>
    </w:rPr>
  </w:style>
  <w:style w:type="character" w:customStyle="1" w:styleId="Heading7Char">
    <w:name w:val="Heading 7 Char"/>
    <w:basedOn w:val="DefaultParagraphFont"/>
    <w:link w:val="Heading7"/>
    <w:uiPriority w:val="9"/>
    <w:rsid w:val="006F163E"/>
    <w:rPr>
      <w:rFonts w:ascii="Arial" w:eastAsiaTheme="majorEastAsia" w:hAnsi="Arial" w:cstheme="majorBidi"/>
      <w:b/>
      <w:i/>
      <w:iCs/>
      <w:sz w:val="24"/>
    </w:rPr>
  </w:style>
  <w:style w:type="character" w:customStyle="1" w:styleId="Heading8Char">
    <w:name w:val="Heading 8 Char"/>
    <w:basedOn w:val="DefaultParagraphFont"/>
    <w:link w:val="Heading8"/>
    <w:uiPriority w:val="9"/>
    <w:rsid w:val="006F163E"/>
    <w:rPr>
      <w:rFonts w:ascii="Arial" w:eastAsiaTheme="majorEastAsia" w:hAnsi="Arial" w:cstheme="majorBidi"/>
      <w:sz w:val="24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6F163E"/>
    <w:rPr>
      <w:rFonts w:ascii="Arial" w:eastAsiaTheme="majorEastAsia" w:hAnsi="Arial" w:cstheme="majorBidi"/>
      <w:i/>
      <w:iCs/>
      <w:sz w:val="24"/>
      <w:szCs w:val="20"/>
    </w:rPr>
  </w:style>
  <w:style w:type="character" w:styleId="IntenseReference">
    <w:name w:val="Intense Reference"/>
    <w:basedOn w:val="DefaultParagraphFont"/>
    <w:uiPriority w:val="32"/>
    <w:qFormat/>
    <w:rsid w:val="00AD1B4C"/>
    <w:rPr>
      <w:b/>
      <w:bCs/>
      <w:smallCaps/>
      <w:color w:val="auto"/>
      <w:spacing w:val="5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A237B"/>
    <w:pPr>
      <w:spacing w:before="480"/>
      <w:outlineLvl w:val="9"/>
    </w:pPr>
    <w:rPr>
      <w:rFonts w:cstheme="majorBidi"/>
      <w:sz w:val="28"/>
    </w:rPr>
  </w:style>
  <w:style w:type="paragraph" w:styleId="BlockText">
    <w:name w:val="Block Text"/>
    <w:basedOn w:val="Normal"/>
    <w:uiPriority w:val="99"/>
    <w:semiHidden/>
    <w:unhideWhenUsed/>
    <w:rsid w:val="00B23E4E"/>
    <w:pPr>
      <w:pBdr>
        <w:top w:val="single" w:sz="2" w:space="10" w:color="auto" w:shadow="1"/>
        <w:left w:val="single" w:sz="2" w:space="10" w:color="auto" w:shadow="1"/>
        <w:bottom w:val="single" w:sz="2" w:space="10" w:color="auto" w:shadow="1"/>
        <w:right w:val="single" w:sz="2" w:space="10" w:color="auto" w:shadow="1"/>
      </w:pBdr>
      <w:ind w:left="1152" w:right="1152"/>
    </w:pPr>
    <w:rPr>
      <w:rFonts w:eastAsiaTheme="minorEastAsia" w:cstheme="minorBidi"/>
      <w:i/>
      <w:iCs/>
    </w:rPr>
  </w:style>
  <w:style w:type="character" w:styleId="PlaceholderText">
    <w:name w:val="Placeholder Text"/>
    <w:basedOn w:val="DefaultParagraphFont"/>
    <w:uiPriority w:val="99"/>
    <w:semiHidden/>
    <w:rsid w:val="00AD3173"/>
    <w:rPr>
      <w:color w:val="auto"/>
    </w:rPr>
  </w:style>
  <w:style w:type="paragraph" w:styleId="TOAHeading">
    <w:name w:val="toa heading"/>
    <w:basedOn w:val="Normal"/>
    <w:next w:val="Normal"/>
    <w:uiPriority w:val="99"/>
    <w:semiHidden/>
    <w:unhideWhenUsed/>
    <w:rsid w:val="00BF7C01"/>
    <w:rPr>
      <w:rFonts w:eastAsiaTheme="majorEastAsia" w:cstheme="majorBidi"/>
      <w:b/>
      <w:bCs/>
      <w:sz w:val="2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330467"/>
    <w:pPr>
      <w:spacing w:before="0" w:line="240" w:lineRule="auto"/>
    </w:pPr>
    <w:rPr>
      <w:rFonts w:ascii="Consolas" w:hAnsi="Consolas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330467"/>
    <w:rPr>
      <w:rFonts w:ascii="Consolas" w:hAnsi="Consolas"/>
      <w:szCs w:val="21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890E90"/>
    <w:pPr>
      <w:spacing w:after="120"/>
    </w:pPr>
    <w:rPr>
      <w:sz w:val="20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890E90"/>
    <w:rPr>
      <w:sz w:val="20"/>
      <w:szCs w:val="16"/>
    </w:rPr>
  </w:style>
  <w:style w:type="paragraph" w:styleId="BodyText">
    <w:name w:val="Body Text"/>
    <w:basedOn w:val="Normal"/>
    <w:link w:val="BodyTextChar"/>
    <w:uiPriority w:val="99"/>
    <w:semiHidden/>
    <w:unhideWhenUsed/>
    <w:rsid w:val="00890E9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90E90"/>
  </w:style>
  <w:style w:type="paragraph" w:styleId="BodyTextFirstIndent">
    <w:name w:val="Body Text First Indent"/>
    <w:basedOn w:val="BodyText"/>
    <w:link w:val="BodyTextFirstIndentChar"/>
    <w:uiPriority w:val="99"/>
    <w:unhideWhenUsed/>
    <w:rsid w:val="00890E90"/>
    <w:pPr>
      <w:spacing w:after="32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890E90"/>
  </w:style>
  <w:style w:type="paragraph" w:styleId="BodyTextIndent3">
    <w:name w:val="Body Text Indent 3"/>
    <w:basedOn w:val="Normal"/>
    <w:link w:val="BodyTextIndent3Char"/>
    <w:uiPriority w:val="99"/>
    <w:unhideWhenUsed/>
    <w:rsid w:val="00D00D33"/>
    <w:pPr>
      <w:spacing w:after="120"/>
      <w:ind w:left="283"/>
    </w:pPr>
    <w:rPr>
      <w:sz w:val="20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D00D33"/>
    <w:rPr>
      <w:sz w:val="20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B3772F"/>
    <w:pPr>
      <w:spacing w:before="0" w:line="240" w:lineRule="auto"/>
    </w:pPr>
    <w:rPr>
      <w:rFonts w:cs="Tahoma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B3772F"/>
    <w:rPr>
      <w:rFonts w:cs="Tahoma"/>
      <w:szCs w:val="16"/>
    </w:rPr>
  </w:style>
  <w:style w:type="paragraph" w:styleId="EndnoteText">
    <w:name w:val="endnote text"/>
    <w:basedOn w:val="Normal"/>
    <w:link w:val="EndnoteTextChar"/>
    <w:uiPriority w:val="99"/>
    <w:unhideWhenUsed/>
    <w:rsid w:val="00B3772F"/>
    <w:pPr>
      <w:spacing w:before="0" w:line="240" w:lineRule="auto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B3772F"/>
    <w:rPr>
      <w:szCs w:val="20"/>
    </w:rPr>
  </w:style>
  <w:style w:type="character" w:styleId="Emphasis">
    <w:name w:val="Emphasis"/>
    <w:basedOn w:val="DefaultParagraphFont"/>
    <w:uiPriority w:val="20"/>
    <w:qFormat/>
    <w:rsid w:val="00B3772F"/>
    <w:rPr>
      <w:i/>
      <w:iCs/>
    </w:rPr>
  </w:style>
  <w:style w:type="paragraph" w:styleId="EnvelopeReturn">
    <w:name w:val="envelope return"/>
    <w:basedOn w:val="Normal"/>
    <w:uiPriority w:val="99"/>
    <w:semiHidden/>
    <w:unhideWhenUsed/>
    <w:rsid w:val="00B3772F"/>
    <w:pPr>
      <w:spacing w:before="0" w:line="240" w:lineRule="auto"/>
    </w:pPr>
    <w:rPr>
      <w:rFonts w:eastAsiaTheme="majorEastAsia" w:cstheme="majorBidi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3400F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134" w:hanging="1134"/>
    </w:pPr>
    <w:rPr>
      <w:rFonts w:eastAsiaTheme="majorEastAsia" w:cstheme="majorBidi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3400F1"/>
    <w:rPr>
      <w:rFonts w:eastAsiaTheme="majorEastAsia" w:cstheme="majorBidi"/>
      <w:shd w:val="pct20" w:color="auto" w:fill="auto"/>
    </w:rPr>
  </w:style>
  <w:style w:type="paragraph" w:styleId="NoSpacing">
    <w:name w:val="No Spacing"/>
    <w:uiPriority w:val="1"/>
    <w:qFormat/>
    <w:rsid w:val="003400F1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930117"/>
    <w:rPr>
      <w:rFonts w:cs="Times New Roman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873D7B"/>
    <w:pPr>
      <w:spacing w:before="0" w:line="240" w:lineRule="auto"/>
      <w:ind w:left="240" w:hanging="24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873D7B"/>
    <w:rPr>
      <w:rFonts w:eastAsiaTheme="majorEastAsia" w:cstheme="majorBidi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4C05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C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0467"/>
    <w:pPr>
      <w:spacing w:before="120" w:after="0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EB66B1"/>
    <w:pPr>
      <w:keepNext/>
      <w:keepLines/>
      <w:outlineLvl w:val="0"/>
    </w:pPr>
    <w:rPr>
      <w:rFonts w:eastAsiaTheme="majorEastAsia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EB66B1"/>
    <w:pPr>
      <w:keepNext/>
      <w:keepLines/>
      <w:spacing w:before="240" w:after="120"/>
      <w:outlineLvl w:val="1"/>
    </w:pPr>
    <w:rPr>
      <w:rFonts w:eastAsiaTheme="majorEastAsia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EB66B1"/>
    <w:pPr>
      <w:keepNext/>
      <w:keepLines/>
      <w:spacing w:before="240" w:after="120"/>
      <w:outlineLvl w:val="2"/>
    </w:pPr>
    <w:rPr>
      <w:rFonts w:eastAsiaTheme="majorEastAsia"/>
      <w:b/>
      <w:bCs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EB66B1"/>
    <w:pPr>
      <w:keepNext/>
      <w:keepLines/>
      <w:spacing w:before="240" w:after="120"/>
      <w:outlineLvl w:val="3"/>
    </w:pPr>
    <w:rPr>
      <w:rFonts w:eastAsiaTheme="majorEastAsia"/>
      <w:b/>
      <w:bCs/>
      <w:iCs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73123"/>
    <w:pPr>
      <w:keepNext/>
      <w:keepLines/>
      <w:spacing w:before="240" w:after="120"/>
      <w:outlineLvl w:val="4"/>
    </w:pPr>
    <w:rPr>
      <w:rFonts w:eastAsiaTheme="majorEastAsia"/>
      <w:b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6F163E"/>
    <w:pPr>
      <w:keepNext/>
      <w:keepLines/>
      <w:spacing w:before="240" w:after="120"/>
      <w:outlineLvl w:val="5"/>
    </w:pPr>
    <w:rPr>
      <w:rFonts w:eastAsiaTheme="majorEastAsia"/>
      <w:b/>
      <w:iCs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6F163E"/>
    <w:pPr>
      <w:keepNext/>
      <w:keepLines/>
      <w:spacing w:before="240" w:after="120"/>
      <w:outlineLvl w:val="6"/>
    </w:pPr>
    <w:rPr>
      <w:rFonts w:eastAsiaTheme="majorEastAsia" w:cstheme="majorBidi"/>
      <w:b/>
      <w:i/>
      <w:iCs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6F163E"/>
    <w:pPr>
      <w:keepNext/>
      <w:keepLines/>
      <w:spacing w:before="240" w:after="120"/>
      <w:outlineLvl w:val="7"/>
    </w:pPr>
    <w:rPr>
      <w:rFonts w:eastAsiaTheme="majorEastAsia" w:cstheme="majorBidi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6F163E"/>
    <w:pPr>
      <w:keepNext/>
      <w:keepLines/>
      <w:spacing w:before="240" w:after="120"/>
      <w:outlineLvl w:val="8"/>
    </w:pPr>
    <w:rPr>
      <w:rFonts w:eastAsiaTheme="majorEastAsia" w:cstheme="majorBidi"/>
      <w:i/>
      <w:iCs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heading">
    <w:name w:val="Subheading"/>
    <w:basedOn w:val="Normal"/>
    <w:next w:val="Normal"/>
    <w:link w:val="SubheadingChar"/>
    <w:rsid w:val="00E209F2"/>
    <w:pPr>
      <w:keepNext/>
    </w:pPr>
    <w:rPr>
      <w:b/>
    </w:rPr>
  </w:style>
  <w:style w:type="character" w:customStyle="1" w:styleId="SubheadingChar">
    <w:name w:val="Subheading Char"/>
    <w:basedOn w:val="DefaultParagraphFont"/>
    <w:link w:val="Subheading"/>
    <w:rsid w:val="00E209F2"/>
    <w:rPr>
      <w:rFonts w:ascii="Arial" w:hAnsi="Arial" w:cs="Arial"/>
      <w:b/>
      <w:sz w:val="28"/>
    </w:rPr>
  </w:style>
  <w:style w:type="paragraph" w:styleId="Caption">
    <w:name w:val="caption"/>
    <w:basedOn w:val="Normal"/>
    <w:next w:val="Normal"/>
    <w:uiPriority w:val="35"/>
    <w:unhideWhenUsed/>
    <w:qFormat/>
    <w:rsid w:val="000A395C"/>
    <w:pPr>
      <w:spacing w:line="240" w:lineRule="auto"/>
    </w:pPr>
    <w:rPr>
      <w:b/>
      <w:bCs/>
      <w:szCs w:val="18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5B0D14"/>
    <w:pPr>
      <w:keepNext/>
      <w:pBdr>
        <w:bottom w:val="single" w:sz="8" w:space="4" w:color="auto"/>
      </w:pBdr>
      <w:spacing w:before="240" w:after="120" w:line="240" w:lineRule="auto"/>
      <w:contextualSpacing/>
      <w:outlineLvl w:val="0"/>
    </w:pPr>
    <w:rPr>
      <w:rFonts w:eastAsiaTheme="majorEastAsia"/>
      <w:b/>
      <w:spacing w:val="5"/>
      <w:sz w:val="36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B0D14"/>
    <w:rPr>
      <w:rFonts w:eastAsiaTheme="majorEastAsia"/>
      <w:b/>
      <w:spacing w:val="5"/>
      <w:sz w:val="36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EB66B1"/>
    <w:pPr>
      <w:keepNext/>
      <w:numPr>
        <w:ilvl w:val="1"/>
      </w:numPr>
    </w:pPr>
    <w:rPr>
      <w:rFonts w:eastAsiaTheme="majorEastAsia"/>
      <w:iCs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B66B1"/>
    <w:rPr>
      <w:rFonts w:ascii="Arial" w:eastAsiaTheme="majorEastAsia" w:hAnsi="Arial" w:cs="Arial"/>
      <w:iCs/>
      <w:spacing w:val="15"/>
      <w:sz w:val="28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B66B1"/>
    <w:rPr>
      <w:rFonts w:ascii="Arial" w:eastAsiaTheme="majorEastAsia" w:hAnsi="Arial" w:cs="Arial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B66B1"/>
    <w:rPr>
      <w:rFonts w:ascii="Arial" w:eastAsiaTheme="majorEastAsia" w:hAnsi="Arial" w:cs="Arial"/>
      <w:b/>
      <w:bCs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B66B1"/>
    <w:rPr>
      <w:rFonts w:ascii="Arial" w:eastAsiaTheme="majorEastAsia" w:hAnsi="Arial" w:cs="Arial"/>
      <w:b/>
      <w:bCs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EB66B1"/>
    <w:rPr>
      <w:rFonts w:ascii="Arial" w:eastAsiaTheme="majorEastAsia" w:hAnsi="Arial" w:cs="Arial"/>
      <w:b/>
      <w:bCs/>
      <w:iCs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273123"/>
    <w:rPr>
      <w:rFonts w:ascii="Arial" w:eastAsiaTheme="majorEastAsia" w:hAnsi="Arial" w:cs="Arial"/>
      <w:b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6F163E"/>
    <w:rPr>
      <w:rFonts w:ascii="Arial" w:eastAsiaTheme="majorEastAsia" w:hAnsi="Arial" w:cs="Arial"/>
      <w:b/>
      <w:iCs/>
      <w:sz w:val="24"/>
    </w:rPr>
  </w:style>
  <w:style w:type="paragraph" w:styleId="Quote">
    <w:name w:val="Quote"/>
    <w:basedOn w:val="Normal"/>
    <w:next w:val="Normal"/>
    <w:link w:val="QuoteChar1"/>
    <w:uiPriority w:val="29"/>
    <w:qFormat/>
    <w:rsid w:val="00AD1B4C"/>
    <w:pPr>
      <w:ind w:left="794" w:right="794"/>
    </w:pPr>
    <w:rPr>
      <w:i/>
      <w:iCs/>
    </w:rPr>
  </w:style>
  <w:style w:type="character" w:customStyle="1" w:styleId="QuoteChar">
    <w:name w:val="Quote Char"/>
    <w:basedOn w:val="DefaultParagraphFont"/>
    <w:uiPriority w:val="29"/>
    <w:rsid w:val="00E209F2"/>
    <w:rPr>
      <w:rFonts w:ascii="Arial" w:hAnsi="Arial" w:cs="Arial"/>
      <w:i/>
      <w:iCs/>
      <w:color w:val="000000" w:themeColor="text1"/>
      <w:sz w:val="28"/>
    </w:rPr>
  </w:style>
  <w:style w:type="character" w:customStyle="1" w:styleId="QuoteChar1">
    <w:name w:val="Quote Char1"/>
    <w:basedOn w:val="DefaultParagraphFont"/>
    <w:link w:val="Quote"/>
    <w:uiPriority w:val="29"/>
    <w:rsid w:val="00AD1B4C"/>
    <w:rPr>
      <w:i/>
      <w:iCs/>
    </w:rPr>
  </w:style>
  <w:style w:type="paragraph" w:styleId="ListBullet">
    <w:name w:val="List Bullet"/>
    <w:basedOn w:val="Normal"/>
    <w:uiPriority w:val="99"/>
    <w:semiHidden/>
    <w:unhideWhenUsed/>
    <w:rsid w:val="00E209F2"/>
    <w:pPr>
      <w:numPr>
        <w:numId w:val="1"/>
      </w:numPr>
      <w:contextualSpacing/>
    </w:pPr>
  </w:style>
  <w:style w:type="paragraph" w:styleId="ListNumber">
    <w:name w:val="List Number"/>
    <w:basedOn w:val="Normal"/>
    <w:uiPriority w:val="99"/>
    <w:semiHidden/>
    <w:unhideWhenUsed/>
    <w:rsid w:val="00E209F2"/>
    <w:pPr>
      <w:numPr>
        <w:numId w:val="2"/>
      </w:numPr>
      <w:contextualSpacing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E209F2"/>
  </w:style>
  <w:style w:type="character" w:styleId="IntenseEmphasis">
    <w:name w:val="Intense Emphasis"/>
    <w:basedOn w:val="DefaultParagraphFont"/>
    <w:uiPriority w:val="21"/>
    <w:qFormat/>
    <w:rsid w:val="00416AA0"/>
    <w:rPr>
      <w:b/>
      <w:bCs/>
      <w:i/>
      <w:iCs/>
      <w:color w:val="auto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2F4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2F45"/>
    <w:rPr>
      <w:rFonts w:ascii="Arial" w:hAnsi="Arial" w:cs="Arial"/>
      <w:b/>
      <w:bCs/>
      <w:i/>
      <w:iCs/>
      <w:sz w:val="24"/>
    </w:rPr>
  </w:style>
  <w:style w:type="character" w:styleId="SubtleReference">
    <w:name w:val="Subtle Reference"/>
    <w:basedOn w:val="DefaultParagraphFont"/>
    <w:uiPriority w:val="31"/>
    <w:qFormat/>
    <w:rsid w:val="00B7564E"/>
    <w:rPr>
      <w:smallCaps/>
      <w:color w:val="auto"/>
      <w:u w:val="single"/>
    </w:rPr>
  </w:style>
  <w:style w:type="character" w:customStyle="1" w:styleId="Heading7Char">
    <w:name w:val="Heading 7 Char"/>
    <w:basedOn w:val="DefaultParagraphFont"/>
    <w:link w:val="Heading7"/>
    <w:uiPriority w:val="9"/>
    <w:rsid w:val="006F163E"/>
    <w:rPr>
      <w:rFonts w:ascii="Arial" w:eastAsiaTheme="majorEastAsia" w:hAnsi="Arial" w:cstheme="majorBidi"/>
      <w:b/>
      <w:i/>
      <w:iCs/>
      <w:sz w:val="24"/>
    </w:rPr>
  </w:style>
  <w:style w:type="character" w:customStyle="1" w:styleId="Heading8Char">
    <w:name w:val="Heading 8 Char"/>
    <w:basedOn w:val="DefaultParagraphFont"/>
    <w:link w:val="Heading8"/>
    <w:uiPriority w:val="9"/>
    <w:rsid w:val="006F163E"/>
    <w:rPr>
      <w:rFonts w:ascii="Arial" w:eastAsiaTheme="majorEastAsia" w:hAnsi="Arial" w:cstheme="majorBidi"/>
      <w:sz w:val="24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6F163E"/>
    <w:rPr>
      <w:rFonts w:ascii="Arial" w:eastAsiaTheme="majorEastAsia" w:hAnsi="Arial" w:cstheme="majorBidi"/>
      <w:i/>
      <w:iCs/>
      <w:sz w:val="24"/>
      <w:szCs w:val="20"/>
    </w:rPr>
  </w:style>
  <w:style w:type="character" w:styleId="IntenseReference">
    <w:name w:val="Intense Reference"/>
    <w:basedOn w:val="DefaultParagraphFont"/>
    <w:uiPriority w:val="32"/>
    <w:qFormat/>
    <w:rsid w:val="00AD1B4C"/>
    <w:rPr>
      <w:b/>
      <w:bCs/>
      <w:smallCaps/>
      <w:color w:val="auto"/>
      <w:spacing w:val="5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A237B"/>
    <w:pPr>
      <w:spacing w:before="480"/>
      <w:outlineLvl w:val="9"/>
    </w:pPr>
    <w:rPr>
      <w:rFonts w:cstheme="majorBidi"/>
      <w:sz w:val="28"/>
    </w:rPr>
  </w:style>
  <w:style w:type="paragraph" w:styleId="BlockText">
    <w:name w:val="Block Text"/>
    <w:basedOn w:val="Normal"/>
    <w:uiPriority w:val="99"/>
    <w:semiHidden/>
    <w:unhideWhenUsed/>
    <w:rsid w:val="00B23E4E"/>
    <w:pPr>
      <w:pBdr>
        <w:top w:val="single" w:sz="2" w:space="10" w:color="auto" w:shadow="1"/>
        <w:left w:val="single" w:sz="2" w:space="10" w:color="auto" w:shadow="1"/>
        <w:bottom w:val="single" w:sz="2" w:space="10" w:color="auto" w:shadow="1"/>
        <w:right w:val="single" w:sz="2" w:space="10" w:color="auto" w:shadow="1"/>
      </w:pBdr>
      <w:ind w:left="1152" w:right="1152"/>
    </w:pPr>
    <w:rPr>
      <w:rFonts w:eastAsiaTheme="minorEastAsia" w:cstheme="minorBidi"/>
      <w:i/>
      <w:iCs/>
    </w:rPr>
  </w:style>
  <w:style w:type="character" w:styleId="PlaceholderText">
    <w:name w:val="Placeholder Text"/>
    <w:basedOn w:val="DefaultParagraphFont"/>
    <w:uiPriority w:val="99"/>
    <w:semiHidden/>
    <w:rsid w:val="00AD3173"/>
    <w:rPr>
      <w:color w:val="auto"/>
    </w:rPr>
  </w:style>
  <w:style w:type="paragraph" w:styleId="TOAHeading">
    <w:name w:val="toa heading"/>
    <w:basedOn w:val="Normal"/>
    <w:next w:val="Normal"/>
    <w:uiPriority w:val="99"/>
    <w:semiHidden/>
    <w:unhideWhenUsed/>
    <w:rsid w:val="00BF7C01"/>
    <w:rPr>
      <w:rFonts w:eastAsiaTheme="majorEastAsia" w:cstheme="majorBidi"/>
      <w:b/>
      <w:bCs/>
      <w:sz w:val="2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330467"/>
    <w:pPr>
      <w:spacing w:before="0" w:line="240" w:lineRule="auto"/>
    </w:pPr>
    <w:rPr>
      <w:rFonts w:ascii="Consolas" w:hAnsi="Consolas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330467"/>
    <w:rPr>
      <w:rFonts w:ascii="Consolas" w:hAnsi="Consolas"/>
      <w:szCs w:val="21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890E90"/>
    <w:pPr>
      <w:spacing w:after="120"/>
    </w:pPr>
    <w:rPr>
      <w:sz w:val="20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890E90"/>
    <w:rPr>
      <w:sz w:val="20"/>
      <w:szCs w:val="16"/>
    </w:rPr>
  </w:style>
  <w:style w:type="paragraph" w:styleId="BodyText">
    <w:name w:val="Body Text"/>
    <w:basedOn w:val="Normal"/>
    <w:link w:val="BodyTextChar"/>
    <w:uiPriority w:val="99"/>
    <w:semiHidden/>
    <w:unhideWhenUsed/>
    <w:rsid w:val="00890E9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90E90"/>
  </w:style>
  <w:style w:type="paragraph" w:styleId="BodyTextFirstIndent">
    <w:name w:val="Body Text First Indent"/>
    <w:basedOn w:val="BodyText"/>
    <w:link w:val="BodyTextFirstIndentChar"/>
    <w:uiPriority w:val="99"/>
    <w:unhideWhenUsed/>
    <w:rsid w:val="00890E90"/>
    <w:pPr>
      <w:spacing w:after="32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890E90"/>
  </w:style>
  <w:style w:type="paragraph" w:styleId="BodyTextIndent3">
    <w:name w:val="Body Text Indent 3"/>
    <w:basedOn w:val="Normal"/>
    <w:link w:val="BodyTextIndent3Char"/>
    <w:uiPriority w:val="99"/>
    <w:unhideWhenUsed/>
    <w:rsid w:val="00D00D33"/>
    <w:pPr>
      <w:spacing w:after="120"/>
      <w:ind w:left="283"/>
    </w:pPr>
    <w:rPr>
      <w:sz w:val="20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D00D33"/>
    <w:rPr>
      <w:sz w:val="20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B3772F"/>
    <w:pPr>
      <w:spacing w:before="0" w:line="240" w:lineRule="auto"/>
    </w:pPr>
    <w:rPr>
      <w:rFonts w:cs="Tahoma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B3772F"/>
    <w:rPr>
      <w:rFonts w:cs="Tahoma"/>
      <w:szCs w:val="16"/>
    </w:rPr>
  </w:style>
  <w:style w:type="paragraph" w:styleId="EndnoteText">
    <w:name w:val="endnote text"/>
    <w:basedOn w:val="Normal"/>
    <w:link w:val="EndnoteTextChar"/>
    <w:uiPriority w:val="99"/>
    <w:unhideWhenUsed/>
    <w:rsid w:val="00B3772F"/>
    <w:pPr>
      <w:spacing w:before="0" w:line="240" w:lineRule="auto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B3772F"/>
    <w:rPr>
      <w:szCs w:val="20"/>
    </w:rPr>
  </w:style>
  <w:style w:type="character" w:styleId="Emphasis">
    <w:name w:val="Emphasis"/>
    <w:basedOn w:val="DefaultParagraphFont"/>
    <w:uiPriority w:val="20"/>
    <w:qFormat/>
    <w:rsid w:val="00B3772F"/>
    <w:rPr>
      <w:i/>
      <w:iCs/>
    </w:rPr>
  </w:style>
  <w:style w:type="paragraph" w:styleId="EnvelopeReturn">
    <w:name w:val="envelope return"/>
    <w:basedOn w:val="Normal"/>
    <w:uiPriority w:val="99"/>
    <w:semiHidden/>
    <w:unhideWhenUsed/>
    <w:rsid w:val="00B3772F"/>
    <w:pPr>
      <w:spacing w:before="0" w:line="240" w:lineRule="auto"/>
    </w:pPr>
    <w:rPr>
      <w:rFonts w:eastAsiaTheme="majorEastAsia" w:cstheme="majorBidi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3400F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134" w:hanging="1134"/>
    </w:pPr>
    <w:rPr>
      <w:rFonts w:eastAsiaTheme="majorEastAsia" w:cstheme="majorBidi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3400F1"/>
    <w:rPr>
      <w:rFonts w:eastAsiaTheme="majorEastAsia" w:cstheme="majorBidi"/>
      <w:shd w:val="pct20" w:color="auto" w:fill="auto"/>
    </w:rPr>
  </w:style>
  <w:style w:type="paragraph" w:styleId="NoSpacing">
    <w:name w:val="No Spacing"/>
    <w:uiPriority w:val="1"/>
    <w:qFormat/>
    <w:rsid w:val="003400F1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930117"/>
    <w:rPr>
      <w:rFonts w:cs="Times New Roman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873D7B"/>
    <w:pPr>
      <w:spacing w:before="0" w:line="240" w:lineRule="auto"/>
      <w:ind w:left="240" w:hanging="24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873D7B"/>
    <w:rPr>
      <w:rFonts w:eastAsiaTheme="majorEastAsia" w:cstheme="majorBidi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4C05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C0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2B6AA4-E5E8-477A-A1E2-B5E36E0EA8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Leeds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Joseph Shaw [RPG]</dc:creator>
  <cp:lastModifiedBy>Joseph Shaw [RPG]</cp:lastModifiedBy>
  <cp:revision>2</cp:revision>
  <cp:lastPrinted>2014-11-04T16:43:00Z</cp:lastPrinted>
  <dcterms:created xsi:type="dcterms:W3CDTF">2014-11-04T16:42:00Z</dcterms:created>
  <dcterms:modified xsi:type="dcterms:W3CDTF">2014-11-04T16:55:00Z</dcterms:modified>
</cp:coreProperties>
</file>